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115, 9658 Wildhaus</w:t>
          </w:r>
        </w:p>
        <w:p>
          <w:pPr>
            <w:spacing w:before="0" w:after="0"/>
          </w:pPr>
          <w:r>
            <w:t>756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